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9A7DD9" w14:paraId="22DA6686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D1312C9" w14:textId="77777777" w:rsidR="009A7DD9" w:rsidRDefault="007A292B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4DEF0D2" wp14:editId="27C998E8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FC49C2F" w14:textId="77777777" w:rsidR="009A7DD9" w:rsidRDefault="007A292B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BFBD66B" wp14:editId="075DB46C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4A897F6" w14:textId="77777777" w:rsidR="009A7DD9" w:rsidRDefault="007A292B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0DF35ED" wp14:editId="7E24A2C1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9BF853" w14:textId="77777777" w:rsidR="009A7DD9" w:rsidRPr="00E65EB1" w:rsidRDefault="007A292B">
      <w:pPr>
        <w:spacing w:before="40" w:after="0"/>
        <w:jc w:val="center"/>
        <w:rPr>
          <w:lang w:val="es-MX"/>
        </w:rPr>
      </w:pPr>
      <w:r w:rsidRPr="00E65EB1">
        <w:rPr>
          <w:b/>
          <w:color w:val="A50F78"/>
          <w:sz w:val="18"/>
          <w:lang w:val="es-MX"/>
        </w:rPr>
        <w:t>FECI-2026 · FORMATO 1A</w:t>
      </w:r>
    </w:p>
    <w:p w14:paraId="0D92533C" w14:textId="77777777" w:rsidR="009A7DD9" w:rsidRPr="00E65EB1" w:rsidRDefault="007A292B">
      <w:pPr>
        <w:spacing w:after="20"/>
        <w:jc w:val="center"/>
        <w:rPr>
          <w:lang w:val="es-MX"/>
        </w:rPr>
      </w:pPr>
      <w:r w:rsidRPr="00E65EB1">
        <w:rPr>
          <w:b/>
          <w:color w:val="6A1B9A"/>
          <w:sz w:val="30"/>
          <w:lang w:val="es-MX"/>
        </w:rPr>
        <w:t>Formato 1a | Revisión del estudiante</w:t>
      </w:r>
    </w:p>
    <w:p w14:paraId="418FD86C" w14:textId="77777777" w:rsidR="009A7DD9" w:rsidRPr="00E65EB1" w:rsidRDefault="007A292B">
      <w:pPr>
        <w:spacing w:after="80"/>
        <w:jc w:val="center"/>
        <w:rPr>
          <w:lang w:val="es-MX"/>
        </w:rPr>
      </w:pPr>
      <w:r w:rsidRPr="00E65EB1">
        <w:rPr>
          <w:i/>
          <w:color w:val="4B5563"/>
          <w:sz w:val="17"/>
          <w:lang w:val="es-MX"/>
        </w:rPr>
        <w:t>Lista de verificación de la o el estudiante para confirmar que el proyecto y su expediente están completos.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9A7DD9" w:rsidRPr="00E65EB1" w14:paraId="1937DD9E" w14:textId="77777777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FF7E6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466E86D8" w14:textId="1BD02C70" w:rsidR="009A7DD9" w:rsidRPr="00E65EB1" w:rsidRDefault="007A292B">
            <w:pPr>
              <w:spacing w:after="0"/>
              <w:rPr>
                <w:lang w:val="es-MX"/>
              </w:rPr>
            </w:pPr>
            <w:r w:rsidRPr="00E65EB1">
              <w:rPr>
                <w:sz w:val="17"/>
                <w:lang w:val="es-MX"/>
              </w:rPr>
              <w:t>Este formato sirve como autoevaluación previa al registro. Ayuda a verificar que la documentación esté completa y que la propuesta sea consistente con las bases de la convocatoria.</w:t>
            </w:r>
            <w:r w:rsidR="00E65EB1">
              <w:rPr>
                <w:sz w:val="17"/>
                <w:lang w:val="es-MX"/>
              </w:rPr>
              <w:t xml:space="preserve"> Requerido para todos los proyectos</w:t>
            </w:r>
          </w:p>
        </w:tc>
      </w:tr>
    </w:tbl>
    <w:p w14:paraId="0F3DC560" w14:textId="77777777" w:rsidR="009A7DD9" w:rsidRPr="00E65EB1" w:rsidRDefault="009A7DD9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9A7DD9" w14:paraId="0D1F8765" w14:textId="77777777">
        <w:trPr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FC9B895" w14:textId="77777777" w:rsidR="009A7DD9" w:rsidRDefault="007A292B">
            <w:pPr>
              <w:spacing w:after="0"/>
            </w:pPr>
            <w:r>
              <w:rPr>
                <w:b/>
                <w:sz w:val="18"/>
              </w:rPr>
              <w:t xml:space="preserve">Nombre del </w:t>
            </w:r>
            <w:proofErr w:type="spellStart"/>
            <w:r>
              <w:rPr>
                <w:b/>
                <w:sz w:val="18"/>
              </w:rPr>
              <w:t>proyecto</w:t>
            </w:r>
            <w:proofErr w:type="spellEnd"/>
            <w:r>
              <w:rPr>
                <w:b/>
                <w:sz w:val="18"/>
              </w:rPr>
              <w:t>:</w:t>
            </w:r>
            <w:r>
              <w:rPr>
                <w:sz w:val="18"/>
              </w:rP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8BB1BA0" w14:textId="7BD1BA01" w:rsidR="009A7DD9" w:rsidRDefault="007A292B">
            <w:pPr>
              <w:spacing w:after="0"/>
            </w:pPr>
            <w:r>
              <w:rPr>
                <w:b/>
                <w:sz w:val="18"/>
              </w:rPr>
              <w:t>Folio F</w:t>
            </w:r>
            <w:r w:rsidR="00E65EB1">
              <w:rPr>
                <w:b/>
                <w:sz w:val="18"/>
              </w:rPr>
              <w:t>IPI</w:t>
            </w:r>
            <w:r>
              <w:rPr>
                <w:b/>
                <w:sz w:val="18"/>
              </w:rPr>
              <w:t>:</w:t>
            </w:r>
            <w:r>
              <w:rPr>
                <w:sz w:val="18"/>
              </w:rPr>
              <w:t xml:space="preserve"> ________________________________________</w:t>
            </w:r>
          </w:p>
        </w:tc>
      </w:tr>
      <w:tr w:rsidR="009A7DD9" w14:paraId="76FE17CE" w14:textId="77777777">
        <w:trPr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D99DEFF" w14:textId="77777777" w:rsidR="009A7DD9" w:rsidRDefault="007A292B">
            <w:pPr>
              <w:spacing w:after="0"/>
            </w:pPr>
            <w:r>
              <w:rPr>
                <w:b/>
                <w:sz w:val="18"/>
              </w:rPr>
              <w:t>Institución educativa:</w:t>
            </w:r>
            <w:r>
              <w:rPr>
                <w:sz w:val="18"/>
              </w:rP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30CA40B" w14:textId="77777777" w:rsidR="009A7DD9" w:rsidRDefault="007A292B">
            <w:pPr>
              <w:spacing w:after="0"/>
            </w:pPr>
            <w:r>
              <w:rPr>
                <w:b/>
                <w:sz w:val="18"/>
              </w:rPr>
              <w:t>Nivel: □ Media Superior  □ Superior</w:t>
            </w:r>
            <w:r>
              <w:rPr>
                <w:sz w:val="18"/>
              </w:rPr>
              <w:t xml:space="preserve"> ________________________________________</w:t>
            </w:r>
          </w:p>
        </w:tc>
      </w:tr>
      <w:tr w:rsidR="009A7DD9" w14:paraId="38D44966" w14:textId="77777777">
        <w:trPr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A2176AD" w14:textId="77777777" w:rsidR="009A7DD9" w:rsidRDefault="00E65EB1">
            <w:pPr>
              <w:spacing w:after="0"/>
              <w:rPr>
                <w:sz w:val="18"/>
                <w:lang w:val="es-MX"/>
              </w:rPr>
            </w:pPr>
            <w:r>
              <w:rPr>
                <w:b/>
                <w:sz w:val="18"/>
                <w:lang w:val="es-MX"/>
              </w:rPr>
              <w:t xml:space="preserve">Categoría: </w:t>
            </w:r>
            <w:r w:rsidR="007A292B" w:rsidRPr="00E65EB1">
              <w:rPr>
                <w:sz w:val="18"/>
                <w:lang w:val="es-MX"/>
              </w:rPr>
              <w:t xml:space="preserve"> ________________________________________</w:t>
            </w:r>
          </w:p>
          <w:p w14:paraId="0AA055A6" w14:textId="77777777" w:rsidR="00E65EB1" w:rsidRDefault="00E65EB1">
            <w:pPr>
              <w:spacing w:after="0"/>
              <w:rPr>
                <w:sz w:val="18"/>
                <w:lang w:val="es-MX"/>
              </w:rPr>
            </w:pPr>
          </w:p>
          <w:p w14:paraId="0CE42390" w14:textId="2AFA74AD" w:rsidR="00E65EB1" w:rsidRPr="00E65EB1" w:rsidRDefault="00E65EB1">
            <w:pPr>
              <w:spacing w:after="0"/>
              <w:rPr>
                <w:b/>
                <w:sz w:val="18"/>
                <w:lang w:val="es-MX"/>
              </w:rPr>
            </w:pPr>
            <w:r>
              <w:rPr>
                <w:sz w:val="18"/>
                <w:lang w:val="es-MX"/>
              </w:rPr>
              <w:t xml:space="preserve">Subcategoría: 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7350A2E" w14:textId="77777777" w:rsidR="009A7DD9" w:rsidRDefault="007A292B">
            <w:pPr>
              <w:spacing w:after="0"/>
            </w:pPr>
            <w:r>
              <w:rPr>
                <w:b/>
                <w:sz w:val="18"/>
              </w:rPr>
              <w:t>Municipio:</w:t>
            </w:r>
            <w:r>
              <w:rPr>
                <w:sz w:val="18"/>
              </w:rPr>
              <w:t xml:space="preserve"> ________________________________________</w:t>
            </w:r>
          </w:p>
        </w:tc>
      </w:tr>
    </w:tbl>
    <w:p w14:paraId="088BE7DF" w14:textId="77777777" w:rsidR="009A7DD9" w:rsidRDefault="009A7DD9">
      <w:pPr>
        <w:spacing w:after="0"/>
      </w:pPr>
    </w:p>
    <w:p w14:paraId="028C9CB9" w14:textId="7F31C4B7" w:rsidR="004C064E" w:rsidRPr="004C064E" w:rsidRDefault="004C064E" w:rsidP="004C064E">
      <w:pPr>
        <w:spacing w:after="0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</w:pPr>
      <w:r w:rsidRPr="004C064E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  <w:t xml:space="preserve"> 1.Datos del </w:t>
      </w:r>
      <w:proofErr w:type="spellStart"/>
      <w:r w:rsidRPr="004C064E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  <w:t>equipo</w:t>
      </w:r>
      <w:proofErr w:type="spellEnd"/>
    </w:p>
    <w:p w14:paraId="6704EBFE" w14:textId="77777777" w:rsidR="00E65EB1" w:rsidRDefault="00E65EB1">
      <w:pPr>
        <w:spacing w:after="0"/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8"/>
        <w:gridCol w:w="844"/>
        <w:gridCol w:w="1784"/>
        <w:gridCol w:w="2628"/>
        <w:gridCol w:w="2628"/>
      </w:tblGrid>
      <w:tr w:rsidR="00E65EB1" w:rsidRPr="00E65EB1" w14:paraId="7E82FB9F" w14:textId="77777777" w:rsidTr="00E65EB1">
        <w:trPr>
          <w:jc w:val="center"/>
        </w:trPr>
        <w:tc>
          <w:tcPr>
            <w:tcW w:w="347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FB5B5DC" w14:textId="0309B6F8" w:rsidR="00E65EB1" w:rsidRPr="00E65EB1" w:rsidRDefault="00E65EB1" w:rsidP="00233944">
            <w:pPr>
              <w:spacing w:after="0"/>
              <w:rPr>
                <w:lang w:val="es-MX"/>
              </w:rPr>
            </w:pPr>
            <w:r w:rsidRPr="00E65EB1">
              <w:rPr>
                <w:lang w:val="es-MX"/>
              </w:rPr>
              <w:t>Nombre de Líder de p</w:t>
            </w:r>
            <w:r>
              <w:rPr>
                <w:lang w:val="es-MX"/>
              </w:rPr>
              <w:t>royecto</w:t>
            </w:r>
          </w:p>
        </w:tc>
        <w:tc>
          <w:tcPr>
            <w:tcW w:w="7040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90E8EA4" w14:textId="3F90CE49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279E0F59" w14:textId="77777777" w:rsidTr="00C279FA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04A5D94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Grado o semestre</w:t>
            </w:r>
          </w:p>
        </w:tc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FF4AF91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8FFF504" w14:textId="5863A6E9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Edad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B723668" w14:textId="4451C6F4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201A083A" w14:textId="77777777" w:rsidTr="00E65EB1">
        <w:trPr>
          <w:jc w:val="center"/>
        </w:trPr>
        <w:tc>
          <w:tcPr>
            <w:tcW w:w="347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F40E8E1" w14:textId="0B37E95E" w:rsidR="00E65EB1" w:rsidRPr="00E65EB1" w:rsidRDefault="00E65EB1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 xml:space="preserve"> </w:t>
            </w:r>
            <w:r>
              <w:rPr>
                <w:sz w:val="18"/>
                <w:lang w:val="es-MX"/>
              </w:rPr>
              <w:t>Correo electrónico</w:t>
            </w:r>
          </w:p>
        </w:tc>
        <w:tc>
          <w:tcPr>
            <w:tcW w:w="7040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832CE1E" w14:textId="0410F4CE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7FE2A5CF" w14:textId="77777777" w:rsidTr="00855E59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9C7D782" w14:textId="662C584B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¿Tiene alguna discapacidad? </w:t>
            </w:r>
          </w:p>
        </w:tc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2A38D83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778BB06" w14:textId="12134EB9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En caso de SI, ¿cuál? 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A0BC073" w14:textId="4E7AD846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</w:tbl>
    <w:p w14:paraId="5E132D55" w14:textId="77777777" w:rsidR="00E65EB1" w:rsidRPr="00E65EB1" w:rsidRDefault="00E65EB1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8"/>
        <w:gridCol w:w="844"/>
        <w:gridCol w:w="1784"/>
        <w:gridCol w:w="2628"/>
        <w:gridCol w:w="2628"/>
      </w:tblGrid>
      <w:tr w:rsidR="00E65EB1" w:rsidRPr="00E65EB1" w14:paraId="54954B48" w14:textId="77777777" w:rsidTr="00233944">
        <w:trPr>
          <w:jc w:val="center"/>
        </w:trPr>
        <w:tc>
          <w:tcPr>
            <w:tcW w:w="347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B05C53C" w14:textId="6B38F40E" w:rsidR="00E65EB1" w:rsidRPr="00E65EB1" w:rsidRDefault="00E65EB1" w:rsidP="00233944">
            <w:pPr>
              <w:spacing w:after="0"/>
              <w:rPr>
                <w:lang w:val="es-MX"/>
              </w:rPr>
            </w:pPr>
            <w:r w:rsidRPr="00E65EB1">
              <w:rPr>
                <w:lang w:val="es-MX"/>
              </w:rPr>
              <w:t xml:space="preserve">Nombre de </w:t>
            </w:r>
            <w:r w:rsidR="00137C20">
              <w:rPr>
                <w:lang w:val="es-MX"/>
              </w:rPr>
              <w:t>2do estudiante</w:t>
            </w:r>
          </w:p>
        </w:tc>
        <w:tc>
          <w:tcPr>
            <w:tcW w:w="7040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76C6617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6EE7FEB1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E75FB91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Grado o semestre</w:t>
            </w:r>
          </w:p>
        </w:tc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F40F7E5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A72B660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Edad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DCB64D5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2E0A91EA" w14:textId="77777777" w:rsidTr="00233944">
        <w:trPr>
          <w:jc w:val="center"/>
        </w:trPr>
        <w:tc>
          <w:tcPr>
            <w:tcW w:w="347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522B8CC" w14:textId="77777777" w:rsidR="00E65EB1" w:rsidRPr="00E65EB1" w:rsidRDefault="00E65EB1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 xml:space="preserve"> Correo electrónico</w:t>
            </w:r>
          </w:p>
        </w:tc>
        <w:tc>
          <w:tcPr>
            <w:tcW w:w="7040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018448D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5F4C1C36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68C9CCA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¿Tiene alguna discapacidad? </w:t>
            </w:r>
          </w:p>
        </w:tc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B67E8F8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C61480A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En caso de SI, ¿cuál? 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B156838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</w:tbl>
    <w:p w14:paraId="3DDE476E" w14:textId="77777777" w:rsidR="00E65EB1" w:rsidRPr="00E65EB1" w:rsidRDefault="00E65EB1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8"/>
        <w:gridCol w:w="844"/>
        <w:gridCol w:w="1784"/>
        <w:gridCol w:w="2628"/>
        <w:gridCol w:w="2628"/>
      </w:tblGrid>
      <w:tr w:rsidR="00E65EB1" w:rsidRPr="00E65EB1" w14:paraId="647A9AEC" w14:textId="77777777" w:rsidTr="00233944">
        <w:trPr>
          <w:jc w:val="center"/>
        </w:trPr>
        <w:tc>
          <w:tcPr>
            <w:tcW w:w="347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2C2ADD4" w14:textId="7E600154" w:rsidR="00E65EB1" w:rsidRPr="00E65EB1" w:rsidRDefault="00E65EB1" w:rsidP="00233944">
            <w:pPr>
              <w:spacing w:after="0"/>
              <w:rPr>
                <w:lang w:val="es-MX"/>
              </w:rPr>
            </w:pPr>
            <w:r w:rsidRPr="00E65EB1">
              <w:rPr>
                <w:lang w:val="es-MX"/>
              </w:rPr>
              <w:t xml:space="preserve">Nombre de </w:t>
            </w:r>
            <w:r w:rsidR="00137C20">
              <w:rPr>
                <w:lang w:val="es-MX"/>
              </w:rPr>
              <w:t>2do estudiante</w:t>
            </w:r>
          </w:p>
        </w:tc>
        <w:tc>
          <w:tcPr>
            <w:tcW w:w="7040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1938C50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3E8396CD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E9642F9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Grado o semestre</w:t>
            </w:r>
          </w:p>
        </w:tc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594323B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5157F13A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Edad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5CE1836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5D57F065" w14:textId="77777777" w:rsidTr="00233944">
        <w:trPr>
          <w:jc w:val="center"/>
        </w:trPr>
        <w:tc>
          <w:tcPr>
            <w:tcW w:w="347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93CFF60" w14:textId="77777777" w:rsidR="00E65EB1" w:rsidRPr="00E65EB1" w:rsidRDefault="00E65EB1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 xml:space="preserve"> Correo electrónico</w:t>
            </w:r>
          </w:p>
        </w:tc>
        <w:tc>
          <w:tcPr>
            <w:tcW w:w="7040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41DFBF7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  <w:tr w:rsidR="00E65EB1" w:rsidRPr="00E65EB1" w14:paraId="38248B59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1AE3F57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¿Tiene alguna discapacidad? </w:t>
            </w:r>
          </w:p>
        </w:tc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4C0AE9E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EF7BE36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 xml:space="preserve">En caso de SI, ¿cuál? 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148FD27" w14:textId="77777777" w:rsidR="00E65EB1" w:rsidRPr="00E65EB1" w:rsidRDefault="00E65EB1" w:rsidP="00233944">
            <w:pPr>
              <w:spacing w:after="0"/>
              <w:rPr>
                <w:lang w:val="es-MX"/>
              </w:rPr>
            </w:pPr>
          </w:p>
        </w:tc>
      </w:tr>
    </w:tbl>
    <w:p w14:paraId="75DDF017" w14:textId="77777777" w:rsidR="00E65EB1" w:rsidRPr="00E65EB1" w:rsidRDefault="00E65EB1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28"/>
        <w:gridCol w:w="844"/>
        <w:gridCol w:w="1784"/>
        <w:gridCol w:w="2628"/>
        <w:gridCol w:w="2628"/>
      </w:tblGrid>
      <w:tr w:rsidR="00137C20" w:rsidRPr="00E65EB1" w14:paraId="293D8C01" w14:textId="77777777" w:rsidTr="00233944">
        <w:trPr>
          <w:jc w:val="center"/>
        </w:trPr>
        <w:tc>
          <w:tcPr>
            <w:tcW w:w="347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23CB659" w14:textId="500A4B77" w:rsidR="00137C20" w:rsidRPr="00E65EB1" w:rsidRDefault="00137C20" w:rsidP="00233944">
            <w:pPr>
              <w:spacing w:after="0"/>
              <w:rPr>
                <w:lang w:val="es-MX"/>
              </w:rPr>
            </w:pPr>
            <w:r w:rsidRPr="00E65EB1">
              <w:rPr>
                <w:lang w:val="es-MX"/>
              </w:rPr>
              <w:t>Nombre de</w:t>
            </w:r>
            <w:r>
              <w:rPr>
                <w:lang w:val="es-MX"/>
              </w:rPr>
              <w:t>l asesor</w:t>
            </w:r>
          </w:p>
        </w:tc>
        <w:tc>
          <w:tcPr>
            <w:tcW w:w="7040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E2C6C25" w14:textId="77777777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</w:tr>
      <w:tr w:rsidR="00137C20" w:rsidRPr="00E65EB1" w14:paraId="6358EB4E" w14:textId="77777777" w:rsidTr="00233944">
        <w:trPr>
          <w:jc w:val="center"/>
        </w:trPr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930BD8F" w14:textId="3A4C1B82" w:rsidR="00137C20" w:rsidRPr="00E65EB1" w:rsidRDefault="00137C20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Correo electrónico</w:t>
            </w:r>
          </w:p>
        </w:tc>
        <w:tc>
          <w:tcPr>
            <w:tcW w:w="2628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DE4DD76" w14:textId="77777777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7010A86B" w14:textId="7B1194DF" w:rsidR="00137C20" w:rsidRPr="00E65EB1" w:rsidRDefault="00137C20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Teléfono</w:t>
            </w:r>
          </w:p>
        </w:tc>
        <w:tc>
          <w:tcPr>
            <w:tcW w:w="26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4A1A05AF" w14:textId="77777777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</w:tr>
    </w:tbl>
    <w:p w14:paraId="56119E5A" w14:textId="77777777" w:rsidR="00E65EB1" w:rsidRPr="00E65EB1" w:rsidRDefault="00E65EB1">
      <w:pPr>
        <w:spacing w:after="0"/>
        <w:rPr>
          <w:lang w:val="es-MX"/>
        </w:rPr>
      </w:pPr>
    </w:p>
    <w:p w14:paraId="542842FC" w14:textId="77777777" w:rsidR="00E65EB1" w:rsidRPr="00E65EB1" w:rsidRDefault="00E65EB1">
      <w:pPr>
        <w:spacing w:after="0"/>
        <w:rPr>
          <w:lang w:val="es-MX"/>
        </w:rPr>
      </w:pPr>
    </w:p>
    <w:p w14:paraId="09D7C601" w14:textId="77777777" w:rsidR="00E65EB1" w:rsidRPr="00E65EB1" w:rsidRDefault="00E65EB1">
      <w:pPr>
        <w:spacing w:after="0"/>
        <w:rPr>
          <w:lang w:val="es-MX"/>
        </w:rPr>
      </w:pPr>
    </w:p>
    <w:p w14:paraId="17646344" w14:textId="77777777" w:rsidR="00E65EB1" w:rsidRPr="00E65EB1" w:rsidRDefault="00E65EB1">
      <w:pPr>
        <w:spacing w:after="0"/>
        <w:rPr>
          <w:lang w:val="es-MX"/>
        </w:rPr>
      </w:pPr>
    </w:p>
    <w:p w14:paraId="30420417" w14:textId="77777777" w:rsidR="00E65EB1" w:rsidRPr="00E65EB1" w:rsidRDefault="00E65EB1">
      <w:pPr>
        <w:spacing w:after="0"/>
        <w:rPr>
          <w:lang w:val="es-MX"/>
        </w:rPr>
      </w:pPr>
    </w:p>
    <w:p w14:paraId="7792A106" w14:textId="77777777" w:rsidR="00E65EB1" w:rsidRPr="00E65EB1" w:rsidRDefault="00E65EB1">
      <w:pPr>
        <w:spacing w:after="0"/>
        <w:rPr>
          <w:lang w:val="es-MX"/>
        </w:rPr>
      </w:pPr>
    </w:p>
    <w:p w14:paraId="6C8731DB" w14:textId="1D02E865" w:rsidR="004C064E" w:rsidRDefault="004C064E">
      <w:pPr>
        <w:spacing w:after="0"/>
        <w:rPr>
          <w:lang w:val="es-MX"/>
        </w:rPr>
      </w:pPr>
      <w:r w:rsidRPr="004C064E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  <w:lastRenderedPageBreak/>
        <w:t xml:space="preserve"> 2</w:t>
      </w:r>
      <w:r>
        <w:rPr>
          <w:lang w:val="es-MX"/>
        </w:rPr>
        <w:t>.</w:t>
      </w:r>
      <w:r w:rsidRPr="004C064E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  <w:t>Datos de la escuela</w:t>
      </w:r>
      <w:r>
        <w:rPr>
          <w:lang w:val="es-MX"/>
        </w:rPr>
        <w:t xml:space="preserve"> 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905"/>
        <w:gridCol w:w="7607"/>
      </w:tblGrid>
      <w:tr w:rsidR="00137C20" w:rsidRPr="00E65EB1" w14:paraId="78D65329" w14:textId="77777777" w:rsidTr="004C064E">
        <w:trPr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C5227C0" w14:textId="71517803" w:rsidR="00137C20" w:rsidRDefault="00137C20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>Escuela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6CBF081" w14:textId="77777777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</w:tr>
      <w:tr w:rsidR="00137C20" w:rsidRPr="00E65EB1" w14:paraId="6E448106" w14:textId="77777777" w:rsidTr="004C064E">
        <w:trPr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A745397" w14:textId="0124D221" w:rsidR="00137C20" w:rsidRDefault="00137C20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>Teléfono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BB79E66" w14:textId="500FCFE3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</w:tr>
      <w:tr w:rsidR="00137C20" w:rsidRPr="00E65EB1" w14:paraId="3EEBCAA7" w14:textId="77777777" w:rsidTr="004C064E">
        <w:trPr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516B871" w14:textId="31B2F73D" w:rsidR="00137C20" w:rsidRDefault="004C064E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>Clave o número de la Escuela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63AEAB3A" w14:textId="77777777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</w:tr>
      <w:tr w:rsidR="00137C20" w:rsidRPr="00E65EB1" w14:paraId="46CA679C" w14:textId="77777777" w:rsidTr="004C064E">
        <w:trPr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5D57DE9" w14:textId="754A69AE" w:rsidR="00137C20" w:rsidRDefault="004C064E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>Dirección de la escuela: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2A4C28EA" w14:textId="77777777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</w:tr>
      <w:tr w:rsidR="00137C20" w:rsidRPr="00E65EB1" w14:paraId="47FF036C" w14:textId="77777777" w:rsidTr="004C064E">
        <w:trPr>
          <w:jc w:val="center"/>
        </w:trPr>
        <w:tc>
          <w:tcPr>
            <w:tcW w:w="2905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DF593E7" w14:textId="18FC5FBF" w:rsidR="00137C20" w:rsidRDefault="004C064E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>Municipio</w:t>
            </w:r>
          </w:p>
        </w:tc>
        <w:tc>
          <w:tcPr>
            <w:tcW w:w="7607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3137E2A8" w14:textId="77777777" w:rsidR="00137C20" w:rsidRPr="00E65EB1" w:rsidRDefault="00137C20" w:rsidP="00233944">
            <w:pPr>
              <w:spacing w:after="0"/>
              <w:rPr>
                <w:lang w:val="es-MX"/>
              </w:rPr>
            </w:pPr>
          </w:p>
        </w:tc>
      </w:tr>
    </w:tbl>
    <w:p w14:paraId="0C4B54A5" w14:textId="77777777" w:rsidR="00137C20" w:rsidRDefault="00137C20">
      <w:pPr>
        <w:spacing w:after="0"/>
        <w:rPr>
          <w:lang w:val="es-MX"/>
        </w:rPr>
      </w:pPr>
    </w:p>
    <w:p w14:paraId="754EB013" w14:textId="77777777" w:rsidR="00137C20" w:rsidRDefault="00137C20">
      <w:pPr>
        <w:spacing w:after="0"/>
        <w:rPr>
          <w:lang w:val="es-MX"/>
        </w:rPr>
      </w:pPr>
    </w:p>
    <w:p w14:paraId="4D33DD62" w14:textId="3F26DB1C" w:rsidR="00137C20" w:rsidRPr="004C064E" w:rsidRDefault="004C064E">
      <w:pPr>
        <w:spacing w:after="0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</w:pPr>
      <w:r w:rsidRPr="004C064E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  <w:t>3.Datos del proyecto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173"/>
        <w:gridCol w:w="83"/>
        <w:gridCol w:w="5256"/>
      </w:tblGrid>
      <w:tr w:rsidR="004C064E" w:rsidRPr="00E65EB1" w14:paraId="7565F3AE" w14:textId="77777777" w:rsidTr="001C1E31">
        <w:trPr>
          <w:jc w:val="center"/>
        </w:trPr>
        <w:tc>
          <w:tcPr>
            <w:tcW w:w="10512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8CAC149" w14:textId="63A0594F" w:rsidR="004C064E" w:rsidRPr="00E65EB1" w:rsidRDefault="004C064E" w:rsidP="00233944">
            <w:pPr>
              <w:spacing w:after="0"/>
              <w:rPr>
                <w:lang w:val="es-MX"/>
              </w:rPr>
            </w:pPr>
            <w:r>
              <w:rPr>
                <w:sz w:val="18"/>
                <w:lang w:val="es-MX"/>
              </w:rPr>
              <w:t>Título del proyecto</w:t>
            </w:r>
          </w:p>
        </w:tc>
      </w:tr>
      <w:tr w:rsidR="004C064E" w:rsidRPr="00E65EB1" w14:paraId="6624F4CE" w14:textId="77777777" w:rsidTr="00DC167F">
        <w:trPr>
          <w:jc w:val="center"/>
        </w:trPr>
        <w:tc>
          <w:tcPr>
            <w:tcW w:w="5256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D0D3085" w14:textId="3F39CAEB" w:rsidR="004C064E" w:rsidRPr="00E65EB1" w:rsidRDefault="004C064E" w:rsidP="00233944">
            <w:pPr>
              <w:spacing w:after="0"/>
              <w:rPr>
                <w:lang w:val="es-MX"/>
              </w:rPr>
            </w:pPr>
            <w:r>
              <w:rPr>
                <w:sz w:val="18"/>
                <w:lang w:val="es-MX"/>
              </w:rPr>
              <w:t>¿El proyecto requiere aprobación previa?   SI [   ]     NO [   ]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487BB31" w14:textId="3729FE7F" w:rsidR="004C064E" w:rsidRPr="00E65EB1" w:rsidRDefault="004C064E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Fecha de inicio:</w:t>
            </w:r>
          </w:p>
        </w:tc>
      </w:tr>
      <w:tr w:rsidR="004C064E" w:rsidRPr="00E65EB1" w14:paraId="642FB82F" w14:textId="77777777" w:rsidTr="00BE63E1">
        <w:trPr>
          <w:jc w:val="center"/>
        </w:trPr>
        <w:tc>
          <w:tcPr>
            <w:tcW w:w="5256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64206E8" w14:textId="7115A980" w:rsidR="004C064E" w:rsidRPr="00E65EB1" w:rsidRDefault="004C064E" w:rsidP="00233944">
            <w:pPr>
              <w:spacing w:after="0"/>
              <w:rPr>
                <w:lang w:val="es-MX"/>
              </w:rPr>
            </w:pPr>
            <w:r w:rsidRPr="00137C20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¿Es continuación/progresión de un proyecto presentado en la FE</w:t>
            </w:r>
            <w:r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CI</w:t>
            </w:r>
            <w:r w:rsidRPr="00137C20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 xml:space="preserve"> o finales estatales de años previos? (2022-2023, 2024, 2025 y 2026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11E6E3F1" w14:textId="77777777" w:rsidR="004C064E" w:rsidRDefault="004C064E" w:rsidP="004C064E">
            <w:pPr>
              <w:spacing w:after="0"/>
              <w:jc w:val="center"/>
              <w:rPr>
                <w:sz w:val="18"/>
                <w:lang w:val="es-MX"/>
              </w:rPr>
            </w:pPr>
          </w:p>
          <w:p w14:paraId="0F690320" w14:textId="37CB6B79" w:rsidR="004C064E" w:rsidRDefault="004C064E" w:rsidP="004C064E">
            <w:pPr>
              <w:spacing w:after="0"/>
              <w:jc w:val="center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>SI [   ]     NO [   ]</w:t>
            </w:r>
          </w:p>
          <w:p w14:paraId="4654A1AE" w14:textId="77777777" w:rsidR="004C064E" w:rsidRDefault="004C064E" w:rsidP="004C064E">
            <w:pPr>
              <w:spacing w:after="0"/>
              <w:jc w:val="center"/>
              <w:rPr>
                <w:sz w:val="18"/>
                <w:lang w:val="es-MX"/>
              </w:rPr>
            </w:pPr>
          </w:p>
          <w:p w14:paraId="0188479B" w14:textId="124DE3BC" w:rsidR="004C064E" w:rsidRPr="00E65EB1" w:rsidRDefault="004C064E" w:rsidP="004C064E">
            <w:pPr>
              <w:spacing w:after="0"/>
              <w:jc w:val="both"/>
              <w:rPr>
                <w:lang w:val="es-MX"/>
              </w:rPr>
            </w:pPr>
            <w:r w:rsidRPr="00137C20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 xml:space="preserve">En caso de haber respondido Sí, adjuntar el FIPI y el Plan de investigación de años previos. Explicar cómo este proyecto es nuevo y diferente al de los años pasados en </w:t>
            </w:r>
            <w:r w:rsidRPr="007B34C1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s-MX" w:eastAsia="es-MX"/>
              </w:rPr>
              <w:t>Formato 7: Proyecto en Continuación</w:t>
            </w:r>
            <w:r w:rsidRPr="00137C20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.</w:t>
            </w:r>
          </w:p>
        </w:tc>
      </w:tr>
      <w:tr w:rsidR="004C064E" w:rsidRPr="00E65EB1" w14:paraId="34792A1E" w14:textId="77777777" w:rsidTr="00F54DF4">
        <w:trPr>
          <w:jc w:val="center"/>
        </w:trPr>
        <w:tc>
          <w:tcPr>
            <w:tcW w:w="10512" w:type="dxa"/>
            <w:gridSpan w:val="3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37CC408" w14:textId="4636B530" w:rsidR="004C064E" w:rsidRPr="00E65EB1" w:rsidRDefault="004C064E" w:rsidP="004C064E">
            <w:pPr>
              <w:spacing w:after="0"/>
              <w:jc w:val="center"/>
              <w:rPr>
                <w:lang w:val="es-MX"/>
              </w:rPr>
            </w:pPr>
            <w:r>
              <w:rPr>
                <w:sz w:val="18"/>
                <w:lang w:val="es-MX"/>
              </w:rPr>
              <w:t>Fechas de recolección de datos y experimentación del año en curso:</w:t>
            </w:r>
          </w:p>
        </w:tc>
      </w:tr>
      <w:tr w:rsidR="004C064E" w:rsidRPr="00E65EB1" w14:paraId="04871A19" w14:textId="77777777" w:rsidTr="004C064E">
        <w:trPr>
          <w:jc w:val="center"/>
        </w:trPr>
        <w:tc>
          <w:tcPr>
            <w:tcW w:w="5173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751981E" w14:textId="51E29C37" w:rsidR="004C064E" w:rsidRDefault="004632F1" w:rsidP="00233944">
            <w:pPr>
              <w:spacing w:after="0"/>
              <w:rPr>
                <w:sz w:val="18"/>
                <w:lang w:val="es-MX"/>
              </w:rPr>
            </w:pPr>
            <w:r>
              <w:rPr>
                <w:sz w:val="18"/>
                <w:lang w:val="es-MX"/>
              </w:rPr>
              <w:t>Fecha de inicio:</w:t>
            </w:r>
          </w:p>
        </w:tc>
        <w:tc>
          <w:tcPr>
            <w:tcW w:w="5339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vAlign w:val="center"/>
          </w:tcPr>
          <w:p w14:paraId="00457ADD" w14:textId="0F6DD241" w:rsidR="004C064E" w:rsidRPr="00E65EB1" w:rsidRDefault="004632F1" w:rsidP="00233944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Fecha final:</w:t>
            </w:r>
          </w:p>
        </w:tc>
      </w:tr>
    </w:tbl>
    <w:p w14:paraId="549B3321" w14:textId="77777777" w:rsidR="00137C20" w:rsidRDefault="00137C20">
      <w:pPr>
        <w:spacing w:after="0"/>
        <w:rPr>
          <w:lang w:val="es-MX"/>
        </w:rPr>
      </w:pPr>
    </w:p>
    <w:p w14:paraId="57C4BCD0" w14:textId="7999F6BE" w:rsidR="007B34C1" w:rsidRDefault="007B34C1">
      <w:pPr>
        <w:spacing w:after="0"/>
        <w:rPr>
          <w:lang w:val="es-MX"/>
        </w:rPr>
      </w:pPr>
      <w:r>
        <w:rPr>
          <w:rFonts w:eastAsia="Times New Roman" w:cs="Arial"/>
          <w:color w:val="000000"/>
          <w:sz w:val="20"/>
          <w:szCs w:val="20"/>
          <w:lang w:val="es-MX" w:eastAsia="es-MX"/>
        </w:rPr>
        <w:t>¿</w:t>
      </w:r>
      <w:r w:rsidRPr="00137C20">
        <w:rPr>
          <w:rFonts w:eastAsia="Times New Roman" w:cs="Arial"/>
          <w:color w:val="000000"/>
          <w:sz w:val="20"/>
          <w:szCs w:val="20"/>
          <w:lang w:val="es-MX" w:eastAsia="es-MX"/>
        </w:rPr>
        <w:t>Dónde llevarás a cabo tu experimentación? (selecciona todos los que apliquen)</w:t>
      </w:r>
    </w:p>
    <w:p w14:paraId="53CF64E9" w14:textId="77777777" w:rsidR="007B34C1" w:rsidRDefault="007B34C1">
      <w:pPr>
        <w:spacing w:after="0"/>
        <w:rPr>
          <w:lang w:val="es-MX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7B34C1" w:rsidRPr="00E65EB1" w14:paraId="3269F9DD" w14:textId="77777777" w:rsidTr="00233944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3526F3F6" w14:textId="5D95C8FD" w:rsidR="007B34C1" w:rsidRPr="00E65EB1" w:rsidRDefault="007B34C1" w:rsidP="00233944">
            <w:pPr>
              <w:spacing w:after="0"/>
              <w:rPr>
                <w:lang w:val="es-MX"/>
              </w:rPr>
            </w:pPr>
            <w:r w:rsidRPr="00E65EB1">
              <w:rPr>
                <w:sz w:val="18"/>
                <w:lang w:val="es-MX"/>
              </w:rPr>
              <w:t xml:space="preserve">□ </w:t>
            </w:r>
            <w:r w:rsidRPr="007B34C1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Instituto de Investigación (pública)             </w:t>
            </w:r>
          </w:p>
        </w:tc>
      </w:tr>
      <w:tr w:rsidR="007B34C1" w:rsidRPr="00E65EB1" w14:paraId="625147D4" w14:textId="77777777" w:rsidTr="00233944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26A3506E" w14:textId="44677DCC" w:rsidR="007B34C1" w:rsidRPr="00E65EB1" w:rsidRDefault="007B34C1" w:rsidP="00233944">
            <w:pPr>
              <w:spacing w:after="0"/>
              <w:rPr>
                <w:lang w:val="es-MX"/>
              </w:rPr>
            </w:pPr>
            <w:r w:rsidRPr="00E65EB1">
              <w:rPr>
                <w:sz w:val="18"/>
                <w:lang w:val="es-MX"/>
              </w:rPr>
              <w:t xml:space="preserve">□ </w:t>
            </w:r>
            <w:r w:rsidRPr="007B34C1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Escuela             </w:t>
            </w:r>
          </w:p>
        </w:tc>
      </w:tr>
      <w:tr w:rsidR="007B34C1" w:rsidRPr="00E65EB1" w14:paraId="46D35F91" w14:textId="77777777" w:rsidTr="00233944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633D6EDF" w14:textId="5183DD65" w:rsidR="007B34C1" w:rsidRPr="00E65EB1" w:rsidRDefault="007B34C1" w:rsidP="00233944">
            <w:pPr>
              <w:spacing w:after="0"/>
              <w:rPr>
                <w:lang w:val="es-MX"/>
              </w:rPr>
            </w:pPr>
            <w:r w:rsidRPr="00E65EB1">
              <w:rPr>
                <w:sz w:val="18"/>
                <w:lang w:val="es-MX"/>
              </w:rPr>
              <w:t xml:space="preserve">□ </w:t>
            </w:r>
            <w:r w:rsidRPr="007B34C1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Campo</w:t>
            </w:r>
          </w:p>
        </w:tc>
      </w:tr>
      <w:tr w:rsidR="007B34C1" w:rsidRPr="00E65EB1" w14:paraId="218D6277" w14:textId="77777777" w:rsidTr="00233944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36060F80" w14:textId="698C9148" w:rsidR="007B34C1" w:rsidRPr="00E65EB1" w:rsidRDefault="007B34C1" w:rsidP="00233944">
            <w:pPr>
              <w:spacing w:after="0"/>
              <w:rPr>
                <w:lang w:val="es-MX"/>
              </w:rPr>
            </w:pPr>
            <w:r w:rsidRPr="00E65EB1">
              <w:rPr>
                <w:sz w:val="18"/>
                <w:lang w:val="es-MX"/>
              </w:rPr>
              <w:t xml:space="preserve">□ </w:t>
            </w:r>
            <w:r w:rsidRPr="007B34C1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Casa </w:t>
            </w:r>
          </w:p>
        </w:tc>
      </w:tr>
      <w:tr w:rsidR="007B34C1" w:rsidRPr="00E65EB1" w14:paraId="57914B7B" w14:textId="77777777" w:rsidTr="00233944">
        <w:trPr>
          <w:jc w:val="center"/>
        </w:trPr>
        <w:tc>
          <w:tcPr>
            <w:tcW w:w="10656" w:type="dxa"/>
            <w:tcBorders>
              <w:top w:val="nil"/>
              <w:left w:val="nil"/>
              <w:bottom w:val="single" w:sz="3" w:space="0" w:color="E5E7EB"/>
              <w:right w:val="nil"/>
            </w:tcBorders>
            <w:tcMar>
              <w:top w:w="55" w:type="dxa"/>
              <w:left w:w="90" w:type="dxa"/>
              <w:bottom w:w="55" w:type="dxa"/>
              <w:right w:w="90" w:type="dxa"/>
            </w:tcMar>
          </w:tcPr>
          <w:p w14:paraId="48073537" w14:textId="1BEE1991" w:rsidR="007B34C1" w:rsidRPr="00E65EB1" w:rsidRDefault="007B34C1" w:rsidP="00233944">
            <w:pPr>
              <w:spacing w:after="0"/>
              <w:rPr>
                <w:lang w:val="es-MX"/>
              </w:rPr>
            </w:pPr>
            <w:r w:rsidRPr="00E65EB1">
              <w:rPr>
                <w:sz w:val="18"/>
                <w:lang w:val="es-MX"/>
              </w:rPr>
              <w:t>□</w:t>
            </w:r>
            <w:r>
              <w:rPr>
                <w:sz w:val="18"/>
                <w:lang w:val="es-MX"/>
              </w:rPr>
              <w:t xml:space="preserve"> </w:t>
            </w:r>
            <w:r w:rsidRPr="007B34C1">
              <w:rPr>
                <w:rFonts w:eastAsia="Times New Roman" w:cs="Arial"/>
                <w:color w:val="000000"/>
                <w:sz w:val="20"/>
                <w:szCs w:val="20"/>
                <w:lang w:val="es-MX" w:eastAsia="es-MX"/>
              </w:rPr>
              <w:t>Otro (indicar):</w:t>
            </w:r>
          </w:p>
        </w:tc>
      </w:tr>
    </w:tbl>
    <w:p w14:paraId="36C1D76C" w14:textId="77777777" w:rsidR="00E65EB1" w:rsidRPr="00E65EB1" w:rsidRDefault="00E65EB1">
      <w:pPr>
        <w:spacing w:after="0"/>
        <w:rPr>
          <w:lang w:val="es-MX"/>
        </w:rPr>
      </w:pPr>
    </w:p>
    <w:p w14:paraId="0C938CF7" w14:textId="46D97805" w:rsidR="009A7DD9" w:rsidRPr="007B34C1" w:rsidRDefault="007B34C1" w:rsidP="007B34C1">
      <w:pPr>
        <w:spacing w:after="160"/>
        <w:rPr>
          <w:rFonts w:ascii="Times New Roman" w:eastAsia="Times New Roman" w:hAnsi="Times New Roman" w:cs="Times New Roman"/>
          <w:color w:val="auto"/>
          <w:sz w:val="24"/>
          <w:szCs w:val="24"/>
          <w:lang w:val="es-MX" w:eastAsia="es-MX"/>
        </w:rPr>
      </w:pPr>
      <w:r w:rsidRPr="007B34C1">
        <w:rPr>
          <w:rFonts w:eastAsia="Times New Roman" w:cs="Arial"/>
          <w:color w:val="000000"/>
          <w:sz w:val="20"/>
          <w:szCs w:val="20"/>
          <w:lang w:val="es-MX" w:eastAsia="es-MX"/>
        </w:rPr>
        <w:t xml:space="preserve">De ser el caso: enlista </w:t>
      </w:r>
      <w:r>
        <w:rPr>
          <w:rFonts w:eastAsia="Times New Roman" w:cs="Arial"/>
          <w:color w:val="000000"/>
          <w:sz w:val="20"/>
          <w:szCs w:val="20"/>
          <w:lang w:val="es-MX" w:eastAsia="es-MX"/>
        </w:rPr>
        <w:t>los datos</w:t>
      </w:r>
      <w:r w:rsidRPr="007B34C1">
        <w:rPr>
          <w:rFonts w:eastAsia="Times New Roman" w:cs="Arial"/>
          <w:color w:val="000000"/>
          <w:sz w:val="20"/>
          <w:szCs w:val="20"/>
          <w:lang w:val="es-MX" w:eastAsia="es-MX"/>
        </w:rPr>
        <w:t xml:space="preserve"> de los sitios de trabajo diferentes a la escuela:</w:t>
      </w:r>
    </w:p>
    <w:p w14:paraId="06A4207C" w14:textId="106D44A8" w:rsidR="007B34C1" w:rsidRDefault="007B34C1">
      <w:pPr>
        <w:spacing w:after="0"/>
        <w:rPr>
          <w:lang w:val="es-MX"/>
        </w:rPr>
      </w:pPr>
      <w:r>
        <w:rPr>
          <w:lang w:val="es-MX"/>
        </w:rPr>
        <w:t>Nombre:</w:t>
      </w:r>
    </w:p>
    <w:p w14:paraId="63AB3633" w14:textId="4D41B050" w:rsidR="007B34C1" w:rsidRDefault="007B34C1">
      <w:pPr>
        <w:spacing w:after="0"/>
        <w:rPr>
          <w:lang w:val="es-MX"/>
        </w:rPr>
      </w:pPr>
      <w:r>
        <w:rPr>
          <w:lang w:val="es-MX"/>
        </w:rPr>
        <w:t>Dirección:</w:t>
      </w:r>
    </w:p>
    <w:p w14:paraId="4B0F6F33" w14:textId="3DA710F1" w:rsidR="007B34C1" w:rsidRDefault="007B34C1">
      <w:pPr>
        <w:spacing w:after="0"/>
        <w:rPr>
          <w:lang w:val="es-MX"/>
        </w:rPr>
      </w:pPr>
      <w:r>
        <w:rPr>
          <w:lang w:val="es-MX"/>
        </w:rPr>
        <w:t>Teléfono:</w:t>
      </w:r>
    </w:p>
    <w:p w14:paraId="794EA113" w14:textId="77777777" w:rsidR="007B34C1" w:rsidRDefault="007B34C1">
      <w:pPr>
        <w:spacing w:after="0"/>
        <w:rPr>
          <w:lang w:val="es-MX"/>
        </w:rPr>
      </w:pPr>
    </w:p>
    <w:p w14:paraId="339C8740" w14:textId="77777777" w:rsidR="007B34C1" w:rsidRDefault="007B34C1">
      <w:pPr>
        <w:spacing w:after="0"/>
        <w:rPr>
          <w:lang w:val="es-MX"/>
        </w:rPr>
      </w:pPr>
    </w:p>
    <w:p w14:paraId="14327FAE" w14:textId="77777777" w:rsidR="007B34C1" w:rsidRPr="00E65EB1" w:rsidRDefault="007B34C1">
      <w:pPr>
        <w:spacing w:after="0"/>
        <w:rPr>
          <w:lang w:val="es-MX"/>
        </w:rPr>
      </w:pPr>
    </w:p>
    <w:p w14:paraId="222B5EC2" w14:textId="57DA08A3" w:rsidR="009A7DD9" w:rsidRPr="00E65EB1" w:rsidRDefault="007A292B">
      <w:pPr>
        <w:pStyle w:val="FormNote"/>
        <w:jc w:val="both"/>
        <w:rPr>
          <w:lang w:val="es-MX"/>
        </w:rPr>
      </w:pPr>
      <w:r w:rsidRPr="00E65EB1">
        <w:rPr>
          <w:lang w:val="es-MX"/>
        </w:rPr>
        <w:t>.</w:t>
      </w:r>
    </w:p>
    <w:sectPr w:rsidR="009A7DD9" w:rsidRPr="00E65EB1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03F161" w14:textId="77777777" w:rsidR="007A292B" w:rsidRDefault="007A292B">
      <w:pPr>
        <w:spacing w:after="0"/>
      </w:pPr>
      <w:r>
        <w:separator/>
      </w:r>
    </w:p>
  </w:endnote>
  <w:endnote w:type="continuationSeparator" w:id="0">
    <w:p w14:paraId="7FF3A9DB" w14:textId="77777777" w:rsidR="007A292B" w:rsidRDefault="007A292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2BEB53" w14:textId="77777777" w:rsidR="009A7DD9" w:rsidRPr="00E65EB1" w:rsidRDefault="007A292B">
    <w:pPr>
      <w:pStyle w:val="Piedepgina"/>
      <w:jc w:val="center"/>
      <w:rPr>
        <w:lang w:val="es-MX"/>
      </w:rPr>
    </w:pPr>
    <w:r w:rsidRPr="00E65EB1">
      <w:rPr>
        <w:color w:val="6B7280"/>
        <w:sz w:val="14"/>
        <w:lang w:val="es-MX"/>
      </w:rPr>
      <w:t>FECI Chihuahua 2026 | Instituto de Innovación y Competitividad | Formato oficial de apoyo para registro y revisión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5BF1B4" w14:textId="77777777" w:rsidR="007A292B" w:rsidRDefault="007A292B">
      <w:pPr>
        <w:spacing w:after="0"/>
      </w:pPr>
      <w:r>
        <w:separator/>
      </w:r>
    </w:p>
  </w:footnote>
  <w:footnote w:type="continuationSeparator" w:id="0">
    <w:p w14:paraId="3F98F2B1" w14:textId="77777777" w:rsidR="007A292B" w:rsidRDefault="007A292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9E967A1"/>
    <w:multiLevelType w:val="hybridMultilevel"/>
    <w:tmpl w:val="598EF3C4"/>
    <w:lvl w:ilvl="0" w:tplc="1A605A30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185" w:hanging="360"/>
      </w:pPr>
    </w:lvl>
    <w:lvl w:ilvl="2" w:tplc="080A001B" w:tentative="1">
      <w:start w:val="1"/>
      <w:numFmt w:val="lowerRoman"/>
      <w:lvlText w:val="%3."/>
      <w:lvlJc w:val="right"/>
      <w:pPr>
        <w:ind w:left="1905" w:hanging="180"/>
      </w:pPr>
    </w:lvl>
    <w:lvl w:ilvl="3" w:tplc="080A000F" w:tentative="1">
      <w:start w:val="1"/>
      <w:numFmt w:val="decimal"/>
      <w:lvlText w:val="%4."/>
      <w:lvlJc w:val="left"/>
      <w:pPr>
        <w:ind w:left="2625" w:hanging="360"/>
      </w:pPr>
    </w:lvl>
    <w:lvl w:ilvl="4" w:tplc="080A0019" w:tentative="1">
      <w:start w:val="1"/>
      <w:numFmt w:val="lowerLetter"/>
      <w:lvlText w:val="%5."/>
      <w:lvlJc w:val="left"/>
      <w:pPr>
        <w:ind w:left="3345" w:hanging="360"/>
      </w:pPr>
    </w:lvl>
    <w:lvl w:ilvl="5" w:tplc="080A001B" w:tentative="1">
      <w:start w:val="1"/>
      <w:numFmt w:val="lowerRoman"/>
      <w:lvlText w:val="%6."/>
      <w:lvlJc w:val="right"/>
      <w:pPr>
        <w:ind w:left="4065" w:hanging="180"/>
      </w:pPr>
    </w:lvl>
    <w:lvl w:ilvl="6" w:tplc="080A000F" w:tentative="1">
      <w:start w:val="1"/>
      <w:numFmt w:val="decimal"/>
      <w:lvlText w:val="%7."/>
      <w:lvlJc w:val="left"/>
      <w:pPr>
        <w:ind w:left="4785" w:hanging="360"/>
      </w:pPr>
    </w:lvl>
    <w:lvl w:ilvl="7" w:tplc="080A0019" w:tentative="1">
      <w:start w:val="1"/>
      <w:numFmt w:val="lowerLetter"/>
      <w:lvlText w:val="%8."/>
      <w:lvlJc w:val="left"/>
      <w:pPr>
        <w:ind w:left="5505" w:hanging="360"/>
      </w:pPr>
    </w:lvl>
    <w:lvl w:ilvl="8" w:tplc="080A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10" w15:restartNumberingAfterBreak="0">
    <w:nsid w:val="643C0CB6"/>
    <w:multiLevelType w:val="hybridMultilevel"/>
    <w:tmpl w:val="A4CE193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90142616">
    <w:abstractNumId w:val="8"/>
  </w:num>
  <w:num w:numId="2" w16cid:durableId="954797292">
    <w:abstractNumId w:val="6"/>
  </w:num>
  <w:num w:numId="3" w16cid:durableId="1466192215">
    <w:abstractNumId w:val="5"/>
  </w:num>
  <w:num w:numId="4" w16cid:durableId="417294978">
    <w:abstractNumId w:val="4"/>
  </w:num>
  <w:num w:numId="5" w16cid:durableId="1406679863">
    <w:abstractNumId w:val="7"/>
  </w:num>
  <w:num w:numId="6" w16cid:durableId="1931232481">
    <w:abstractNumId w:val="3"/>
  </w:num>
  <w:num w:numId="7" w16cid:durableId="299042638">
    <w:abstractNumId w:val="2"/>
  </w:num>
  <w:num w:numId="8" w16cid:durableId="803306998">
    <w:abstractNumId w:val="1"/>
  </w:num>
  <w:num w:numId="9" w16cid:durableId="723138597">
    <w:abstractNumId w:val="0"/>
  </w:num>
  <w:num w:numId="10" w16cid:durableId="670835607">
    <w:abstractNumId w:val="9"/>
  </w:num>
  <w:num w:numId="11" w16cid:durableId="15874950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37C20"/>
    <w:rsid w:val="0015074B"/>
    <w:rsid w:val="0029639D"/>
    <w:rsid w:val="00326F90"/>
    <w:rsid w:val="004632F1"/>
    <w:rsid w:val="004C064E"/>
    <w:rsid w:val="007A292B"/>
    <w:rsid w:val="007B34C1"/>
    <w:rsid w:val="009A7DD9"/>
    <w:rsid w:val="00AA1D8D"/>
    <w:rsid w:val="00B47730"/>
    <w:rsid w:val="00CB0664"/>
    <w:rsid w:val="00CC4407"/>
    <w:rsid w:val="00E65EB1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8A95852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348</Words>
  <Characters>1914</Characters>
  <Application>Microsoft Office Word</Application>
  <DocSecurity>4</DocSecurity>
  <Lines>15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2258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</cp:revision>
  <dcterms:created xsi:type="dcterms:W3CDTF">2026-09-04T19:22:00Z</dcterms:created>
  <dcterms:modified xsi:type="dcterms:W3CDTF">2026-09-04T19:22:00Z</dcterms:modified>
  <cp:category/>
</cp:coreProperties>
</file>